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9858430" name="e76fe0f0-0e44-11f1-9e17-490f68979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1581856" name="e76fe0f0-0e44-11f1-9e17-490f6897922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5782709" name="f2605300-0e44-11f1-9e17-490f68979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8271145" name="f2605300-0e44-11f1-9e17-490f6897922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0391008" name="23068c40-0e45-11f1-9e17-490f68979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8908757" name="23068c40-0e45-11f1-9e17-490f6897922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2364254" name="26fb9430-0e45-11f1-9e17-490f68979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3359269" name="26fb9430-0e45-11f1-9e17-490f6897922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Rohreinführung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Rohreinführung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9843605" name="3e6e1f60-0e46-11f1-9e17-490f68979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1388290" name="3e6e1f60-0e46-11f1-9e17-490f6897922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0374089" name="44385c80-0e46-11f1-9e17-490f68979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9234545" name="44385c80-0e46-11f1-9e17-490f6897922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UG-EG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623775" name="74f83840-0e46-11f1-9e17-490f68979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7625365" name="74f83840-0e46-11f1-9e17-490f6897922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1277160" name="79b23de0-0e46-11f1-9e17-490f68979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2517934" name="79b23de0-0e46-11f1-9e17-490f6897922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Tägerstein 6, 8910 Affoltern am Albis</w:t>
          </w:r>
        </w:p>
        <w:p>
          <w:pPr>
            <w:spacing w:before="0" w:after="0"/>
          </w:pPr>
          <w:r>
            <w:t>737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